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DBDE0" w14:textId="77777777" w:rsidR="003C19FE" w:rsidRPr="00FD0FAE" w:rsidRDefault="003C19FE" w:rsidP="003C19FE">
      <w:pPr>
        <w:rPr>
          <w:b/>
          <w:bCs/>
          <w:sz w:val="40"/>
          <w:szCs w:val="40"/>
        </w:rPr>
      </w:pPr>
      <w:bookmarkStart w:id="0" w:name="_GoBack"/>
      <w:bookmarkEnd w:id="0"/>
      <w:r w:rsidRPr="00FD0FAE">
        <w:rPr>
          <w:b/>
          <w:bCs/>
          <w:sz w:val="40"/>
          <w:szCs w:val="40"/>
        </w:rPr>
        <w:t>Inschrijvingsbiljet</w:t>
      </w:r>
    </w:p>
    <w:p w14:paraId="3AEA21ED" w14:textId="77777777" w:rsidR="00FD0FAE" w:rsidRDefault="00FD0FAE" w:rsidP="003C19FE"/>
    <w:p w14:paraId="43245BFC" w14:textId="77777777" w:rsidR="003C19FE" w:rsidRPr="003C19FE" w:rsidRDefault="003C19FE" w:rsidP="003C19FE">
      <w:r w:rsidRPr="003C19FE">
        <w:t>De hierna te noemen inschrijver(s):</w:t>
      </w:r>
    </w:p>
    <w:p w14:paraId="64E9B90C" w14:textId="77777777" w:rsidR="00220940" w:rsidRDefault="00220940" w:rsidP="003C19FE"/>
    <w:p w14:paraId="756CEDC7" w14:textId="77777777" w:rsidR="00FD0FAE" w:rsidRDefault="003C19FE" w:rsidP="003C19FE">
      <w:r w:rsidRPr="003C19FE">
        <w:t xml:space="preserve">a. _____________________________________________ </w:t>
      </w:r>
    </w:p>
    <w:p w14:paraId="6EEAE520" w14:textId="77777777" w:rsidR="00FD0FAE" w:rsidRDefault="003C19FE" w:rsidP="003C19FE">
      <w:r w:rsidRPr="003C19FE">
        <w:t xml:space="preserve">gevestigd te: _______________________________________ </w:t>
      </w:r>
    </w:p>
    <w:p w14:paraId="4464E3CD" w14:textId="77777777" w:rsidR="003C19FE" w:rsidRPr="003C19FE" w:rsidRDefault="003C19FE" w:rsidP="003C19FE">
      <w:r w:rsidRPr="003C19FE">
        <w:t>KVK-nummer ______________________________</w:t>
      </w:r>
    </w:p>
    <w:p w14:paraId="6D840DF4" w14:textId="77777777" w:rsidR="00220940" w:rsidRDefault="00220940" w:rsidP="003C19FE"/>
    <w:p w14:paraId="7E184BB6" w14:textId="77777777" w:rsidR="00FD0FAE" w:rsidRDefault="003C19FE" w:rsidP="003C19FE">
      <w:r w:rsidRPr="003C19FE">
        <w:t xml:space="preserve">b. _____________________________________________ </w:t>
      </w:r>
    </w:p>
    <w:p w14:paraId="051D91E9" w14:textId="77777777" w:rsidR="00FD0FAE" w:rsidRDefault="003C19FE" w:rsidP="003C19FE">
      <w:r w:rsidRPr="003C19FE">
        <w:t xml:space="preserve">gevestigd te: _______________________________________ </w:t>
      </w:r>
    </w:p>
    <w:p w14:paraId="5A7356CF" w14:textId="77777777" w:rsidR="003C19FE" w:rsidRPr="003C19FE" w:rsidRDefault="003C19FE" w:rsidP="003C19FE">
      <w:r w:rsidRPr="003C19FE">
        <w:t>KVK-nummer ______________________________</w:t>
      </w:r>
    </w:p>
    <w:p w14:paraId="15D621C3" w14:textId="77777777" w:rsidR="00220940" w:rsidRDefault="00220940" w:rsidP="003C19FE"/>
    <w:p w14:paraId="52D9F228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0E2BCAD7" w14:textId="77777777" w:rsidR="00FD0FAE" w:rsidRDefault="00FD0FAE" w:rsidP="003C19FE"/>
    <w:p w14:paraId="41115992" w14:textId="2A2E01F8" w:rsidR="003C19FE" w:rsidRPr="003C19FE" w:rsidRDefault="003C19FE" w:rsidP="003C19FE">
      <w:r w:rsidRPr="003C19FE">
        <w:t xml:space="preserve">verklaart (verklaren) zich door ondertekening dezes bereid de opdracht </w:t>
      </w:r>
      <w:r w:rsidR="001A23CD">
        <w:t xml:space="preserve">uit te voeren </w:t>
      </w:r>
      <w:r w:rsidRPr="003C19FE">
        <w:t>voor:</w:t>
      </w:r>
    </w:p>
    <w:p w14:paraId="51A60A1C" w14:textId="77777777" w:rsidR="00220940" w:rsidRDefault="00220940" w:rsidP="003C19FE"/>
    <w:p w14:paraId="1DA147F5" w14:textId="79E65531" w:rsidR="00FD0FAE" w:rsidRDefault="00623392" w:rsidP="003C19FE">
      <w:pPr>
        <w:rPr>
          <w:b/>
          <w:sz w:val="28"/>
          <w:szCs w:val="28"/>
        </w:rPr>
      </w:pPr>
      <w:r w:rsidRPr="00623392">
        <w:rPr>
          <w:b/>
          <w:sz w:val="28"/>
          <w:szCs w:val="28"/>
        </w:rPr>
        <w:t>AI 201</w:t>
      </w:r>
      <w:r w:rsidR="001A23CD">
        <w:rPr>
          <w:b/>
          <w:sz w:val="28"/>
          <w:szCs w:val="28"/>
        </w:rPr>
        <w:t>9</w:t>
      </w:r>
      <w:r w:rsidR="00374886">
        <w:rPr>
          <w:b/>
          <w:sz w:val="28"/>
          <w:szCs w:val="28"/>
        </w:rPr>
        <w:t>-0306</w:t>
      </w:r>
      <w:r w:rsidRPr="00623392">
        <w:rPr>
          <w:b/>
          <w:sz w:val="28"/>
          <w:szCs w:val="28"/>
        </w:rPr>
        <w:t xml:space="preserve">  </w:t>
      </w:r>
      <w:r w:rsidR="001A23CD">
        <w:rPr>
          <w:b/>
          <w:sz w:val="28"/>
          <w:szCs w:val="28"/>
        </w:rPr>
        <w:t>Raamovereenkomst Tijdelijke Huisvesting</w:t>
      </w:r>
      <w:r w:rsidRPr="00623392" w:rsidDel="00623392">
        <w:rPr>
          <w:b/>
          <w:sz w:val="28"/>
          <w:szCs w:val="28"/>
        </w:rPr>
        <w:t xml:space="preserve"> </w:t>
      </w:r>
    </w:p>
    <w:p w14:paraId="427B23AE" w14:textId="77777777" w:rsidR="001A23CD" w:rsidRDefault="001A23CD" w:rsidP="003C19FE"/>
    <w:p w14:paraId="25CC3988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26C7DDAA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5C8F92A1" w14:textId="77777777" w:rsidR="00FD0FAE" w:rsidRDefault="00FD0FAE" w:rsidP="003C19FE"/>
    <w:p w14:paraId="0AF91C75" w14:textId="76A243A5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 w:rsidR="00623392">
        <w:t>het ARW 2016</w:t>
      </w:r>
      <w:r w:rsidRPr="003C19FE">
        <w:t xml:space="preserve"> en met inachtneming van de bepalingen en de gegevens</w:t>
      </w:r>
    </w:p>
    <w:p w14:paraId="2857C145" w14:textId="026E1640" w:rsidR="00367491" w:rsidRDefault="003C19FE" w:rsidP="003C19FE">
      <w:r w:rsidRPr="003C19FE">
        <w:t>zoals deze zijn omschreven in de voor de inschrijving relevante stukken.</w:t>
      </w:r>
    </w:p>
    <w:p w14:paraId="499E37A7" w14:textId="77777777" w:rsidR="00367491" w:rsidRDefault="00367491" w:rsidP="003C19FE"/>
    <w:p w14:paraId="55C9D55D" w14:textId="77777777" w:rsidR="00367491" w:rsidRDefault="00367491" w:rsidP="003C19FE"/>
    <w:p w14:paraId="3B0B2681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35D0F4E9" w14:textId="77777777" w:rsidR="00220940" w:rsidRDefault="00220940" w:rsidP="003C19FE"/>
    <w:p w14:paraId="2C506484" w14:textId="77777777" w:rsidR="003C19FE" w:rsidRPr="003C19FE" w:rsidRDefault="003C19FE" w:rsidP="003C19FE">
      <w:r w:rsidRPr="003C19FE">
        <w:t>De inschrijver(s)</w:t>
      </w:r>
    </w:p>
    <w:p w14:paraId="232CD593" w14:textId="77777777" w:rsidR="00367491" w:rsidRDefault="00367491" w:rsidP="003C19FE"/>
    <w:p w14:paraId="0A0A3608" w14:textId="77777777" w:rsidR="00FD0FAE" w:rsidRDefault="003C19FE" w:rsidP="003C19FE">
      <w:r w:rsidRPr="003C19FE">
        <w:t>a. ___________________________________ (naam)</w:t>
      </w:r>
    </w:p>
    <w:p w14:paraId="44C78B47" w14:textId="77777777" w:rsidR="00367491" w:rsidRDefault="00367491" w:rsidP="003C19FE"/>
    <w:p w14:paraId="3636E960" w14:textId="77777777" w:rsidR="003C19FE" w:rsidRDefault="003C19FE" w:rsidP="003C19FE">
      <w:r w:rsidRPr="003C19FE">
        <w:t xml:space="preserve"> ___________________________________ (functie)</w:t>
      </w:r>
    </w:p>
    <w:p w14:paraId="73A3E5C2" w14:textId="77777777" w:rsidR="006B77D2" w:rsidRDefault="006B77D2" w:rsidP="006B77D2">
      <w:pPr>
        <w:jc w:val="right"/>
      </w:pPr>
    </w:p>
    <w:p w14:paraId="71B2342A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5C8836A7" w14:textId="77777777" w:rsidR="00FD0FAE" w:rsidRDefault="00FD0FAE" w:rsidP="003C19FE"/>
    <w:p w14:paraId="70A58732" w14:textId="77777777" w:rsidR="006B77D2" w:rsidRDefault="006B77D2" w:rsidP="003C19FE"/>
    <w:p w14:paraId="194083E6" w14:textId="77777777" w:rsidR="00FD0FAE" w:rsidRDefault="003C19FE" w:rsidP="003C19FE">
      <w:r w:rsidRPr="003C19FE">
        <w:t xml:space="preserve">b. ___________________________________ (naam) </w:t>
      </w:r>
    </w:p>
    <w:p w14:paraId="5B10D642" w14:textId="77777777" w:rsidR="00367491" w:rsidRDefault="00367491" w:rsidP="003C19FE"/>
    <w:p w14:paraId="2FF89BA9" w14:textId="77777777" w:rsidR="003C19FE" w:rsidRPr="003C19FE" w:rsidRDefault="003C19FE" w:rsidP="003C19FE">
      <w:r w:rsidRPr="003C19FE">
        <w:t>___________________________________ (functie)</w:t>
      </w:r>
    </w:p>
    <w:p w14:paraId="6F787BA2" w14:textId="77777777" w:rsidR="006B77D2" w:rsidRDefault="006B77D2" w:rsidP="006B77D2">
      <w:pPr>
        <w:jc w:val="right"/>
      </w:pPr>
    </w:p>
    <w:p w14:paraId="39B714DC" w14:textId="6AF89257" w:rsidR="006B77D2" w:rsidRDefault="006B77D2" w:rsidP="003D28BE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sectPr w:rsidR="006B77D2" w:rsidSect="00177A29">
      <w:headerReference w:type="default" r:id="rId14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C5251" w14:textId="77777777" w:rsidR="004C5F5C" w:rsidRDefault="004C5F5C" w:rsidP="00220940">
      <w:pPr>
        <w:spacing w:line="240" w:lineRule="auto"/>
      </w:pPr>
      <w:r>
        <w:separator/>
      </w:r>
    </w:p>
  </w:endnote>
  <w:endnote w:type="continuationSeparator" w:id="0">
    <w:p w14:paraId="6183DA31" w14:textId="77777777" w:rsidR="004C5F5C" w:rsidRDefault="004C5F5C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8073A" w14:textId="77777777" w:rsidR="004C5F5C" w:rsidRDefault="004C5F5C" w:rsidP="00220940">
      <w:pPr>
        <w:spacing w:line="240" w:lineRule="auto"/>
      </w:pPr>
      <w:r>
        <w:separator/>
      </w:r>
    </w:p>
  </w:footnote>
  <w:footnote w:type="continuationSeparator" w:id="0">
    <w:p w14:paraId="62FF5B30" w14:textId="77777777" w:rsidR="004C5F5C" w:rsidRDefault="004C5F5C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E277D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16CDA008" w14:textId="7F34BF40" w:rsidR="00220940" w:rsidRPr="00220940" w:rsidRDefault="00623392">
    <w:pPr>
      <w:pStyle w:val="Koptekst"/>
      <w:rPr>
        <w:sz w:val="18"/>
        <w:szCs w:val="18"/>
      </w:rPr>
    </w:pPr>
    <w:r>
      <w:rPr>
        <w:sz w:val="18"/>
        <w:szCs w:val="18"/>
      </w:rPr>
      <w:t>AI 201</w:t>
    </w:r>
    <w:r w:rsidR="001A23CD">
      <w:rPr>
        <w:sz w:val="18"/>
        <w:szCs w:val="18"/>
      </w:rPr>
      <w:t>9</w:t>
    </w:r>
    <w:r>
      <w:rPr>
        <w:sz w:val="18"/>
        <w:szCs w:val="18"/>
      </w:rPr>
      <w:t>-</w:t>
    </w:r>
    <w:r w:rsidR="00374886">
      <w:rPr>
        <w:sz w:val="18"/>
        <w:szCs w:val="18"/>
      </w:rPr>
      <w:t xml:space="preserve">0306 </w:t>
    </w:r>
    <w:r w:rsidR="001A23CD">
      <w:rPr>
        <w:sz w:val="18"/>
        <w:szCs w:val="18"/>
      </w:rPr>
      <w:t>Raamovereenkomst Tijdelijke Huisvesting</w:t>
    </w:r>
  </w:p>
  <w:p w14:paraId="79DBC380" w14:textId="6014E269" w:rsidR="00F3584B" w:rsidRPr="00F3584B" w:rsidRDefault="00F3584B" w:rsidP="00F3584B">
    <w:pPr>
      <w:ind w:left="4963"/>
      <w:rPr>
        <w:b/>
        <w:sz w:val="72"/>
        <w:szCs w:val="72"/>
      </w:rPr>
    </w:pPr>
    <w:r>
      <w:rPr>
        <w:b/>
        <w:sz w:val="72"/>
        <w:szCs w:val="72"/>
      </w:rPr>
      <w:t>Bijlage A1</w:t>
    </w:r>
  </w:p>
  <w:p w14:paraId="19C9E224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5C"/>
    <w:rsid w:val="000B46D8"/>
    <w:rsid w:val="00125016"/>
    <w:rsid w:val="00177A29"/>
    <w:rsid w:val="001A23CD"/>
    <w:rsid w:val="00220940"/>
    <w:rsid w:val="002B5524"/>
    <w:rsid w:val="00367491"/>
    <w:rsid w:val="00374886"/>
    <w:rsid w:val="003B3222"/>
    <w:rsid w:val="003C19FE"/>
    <w:rsid w:val="003D28BE"/>
    <w:rsid w:val="00424DED"/>
    <w:rsid w:val="00482A4F"/>
    <w:rsid w:val="004C5F5C"/>
    <w:rsid w:val="00527398"/>
    <w:rsid w:val="00623392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9C7476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3584B"/>
    <w:rsid w:val="00F635C8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6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JNE~1\AppData\Local\Temp\6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>1</Subdossier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Huis van de Wijk Rivierenbuurt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Het ontwikkelen van een programma van eisen voor het huis van de wijk rivierenbuurt met een sluitende exploitatiebegroting en om tijdelijke en alternatieve huisvesting voor de functies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Stadsdeel Zuid</TermName>
          <TermId xmlns="http://schemas.microsoft.com/office/infopath/2007/PartnerControls">2168ba5d-3e9e-4c00-b2cb-098bb8b076c7</TermId>
        </TermInfo>
      </Terms>
    </OpdrachtgeverTaxHTField0>
    <TaxCatchAll xmlns="8e4831cc-e922-4902-8a5b-6728a426b330">
      <Value>8</Value>
      <Value>2</Value>
      <Value>5</Value>
      <Value>4</Value>
      <Value>13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>
        <TermInfo xmlns="http://schemas.microsoft.com/office/infopath/2007/PartnerControls">
          <TermName>Contracten, onderzoeken en vergunningen</TermName>
          <TermId>0580ba57-3a71-489b-8719-a9d2b6da129b</TermId>
        </TermInfo>
      </Terms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291C5EB43FC9754FBE32326DBCDA5E17" ma:contentTypeVersion="5" ma:contentTypeDescription="Nieuw tekstdocument" ma:contentTypeScope="" ma:versionID="ebf6571a861b616b5f8bf94b4fc1369d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179fb9c18d9d3af58462c1b9461d915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3b4940d8-3b6e-40e7-8700-134846745882}" ma:internalName="TaxCatchAll" ma:showField="CatchAllData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3b4940d8-3b6e-40e7-8700-134846745882}" ma:internalName="TaxCatchAllLabel" ma:readOnly="true" ma:showField="CatchAllDataLabel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471b64-a55e-4a84-8ed4-b3d9c09ff735}" ma:internalName="Subdossier" ma:readOnly="false" ma:showField="Title" ma:web="6f7d8d48-585f-4aa0-ad33-145253d3067a">
      <xsd:simpleType>
        <xsd:restriction base="dms:Lookup"/>
      </xsd:simpleType>
    </xsd:element>
    <xsd:element name="Trefwoord" ma:index="34" nillable="true" ma:displayName="Trefwoord" ma:list="{7520fe90-2e44-475d-b9f5-890927dbb6d9}" ma:internalName="Trefwoord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581f5e95-0258-4025-ac48-d12cd2621d63}" ma:internalName="Subcategorie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6644-4970-4153-A844-38B1950F9F84}"/>
</file>

<file path=customXml/itemProps2.xml><?xml version="1.0" encoding="utf-8"?>
<ds:datastoreItem xmlns:ds="http://schemas.openxmlformats.org/officeDocument/2006/customXml" ds:itemID="{47711C2B-59B9-4C55-A46D-397DEE034CCE}"/>
</file>

<file path=customXml/itemProps3.xml><?xml version="1.0" encoding="utf-8"?>
<ds:datastoreItem xmlns:ds="http://schemas.openxmlformats.org/officeDocument/2006/customXml" ds:itemID="{5B876863-8564-4523-9DB2-8DEE4B75CCD7}"/>
</file>

<file path=customXml/itemProps4.xml><?xml version="1.0" encoding="utf-8"?>
<ds:datastoreItem xmlns:ds="http://schemas.openxmlformats.org/officeDocument/2006/customXml" ds:itemID="{01B39950-2133-4F74-A282-1FD8EDEB27C9}"/>
</file>

<file path=customXml/itemProps5.xml><?xml version="1.0" encoding="utf-8"?>
<ds:datastoreItem xmlns:ds="http://schemas.openxmlformats.org/officeDocument/2006/customXml" ds:itemID="{8A20B407-3CBE-4635-9C59-260368BF02A9}"/>
</file>

<file path=customXml/itemProps6.xml><?xml version="1.0" encoding="utf-8"?>
<ds:datastoreItem xmlns:ds="http://schemas.openxmlformats.org/officeDocument/2006/customXml" ds:itemID="{113FFBD0-0F45-40EF-A691-F9A26390AE5B}"/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7</TotalTime>
  <Pages>1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Luijnenburg, Tim</dc:creator>
  <cp:lastModifiedBy>Gaddum, Lucinda</cp:lastModifiedBy>
  <cp:revision>6</cp:revision>
  <dcterms:created xsi:type="dcterms:W3CDTF">2017-08-31T08:04:00Z</dcterms:created>
  <dcterms:modified xsi:type="dcterms:W3CDTF">2019-09-02T04:23:00Z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0x010100A43BF51D1C39A442B0DC53312CB36ACA2C00291C5EB43FC9754FBE32326DBCDA5E17</vt:lpwstr>
  </property>
  <property fmtid="{D5CDD505-2E9C-101B-9397-08002B2CF9AE}" pid="3" name="Opdrachtgever">
    <vt:lpwstr>13;#Stadsdeel Zuid|2168ba5d-3e9e-4c00-b2cb-098bb8b076c7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>8;#Contracten, onderzoeken en vergunningen|0580ba57-3a71-489b-8719-a9d2b6da129b</vt:lpwstr>
  </property>
  <property fmtid="{D5CDD505-2E9C-101B-9397-08002B2CF9AE}" pid="9" name="Dienst">
    <vt:lpwstr>2;#PMB|176ac948-4ecf-4981-9af2-fc600aa0e3d7</vt:lpwstr>
  </property>
</Properties>
</file>